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rechts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Wurde versiegelt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0473756" name="019f1731-1f1b-77d0-b4ae-c26e26f8e0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2220209" name="019f1731-1f1b-77d0-b4ae-c26e26f8e0f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62986904" name="019f1731-40a0-77ad-b25d-bbb60f375f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9234035" name="019f1731-40a0-77ad-b25d-bbb60f375f7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links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16062384" name="019f1743-bb3e-7793-aba4-2b6419020a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402512" name="019f1743-bb3e-7793-aba4-2b6419020aa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61407089" name="019f1743-d669-7930-9bbe-e8a0cabe7f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9363839" name="019f1743-d669-7930-9bbe-e8a0cabe7f2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links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59923580" name="019f17be-2ec9-7fe5-ace6-789501a3f6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4811757" name="019f17be-2ec9-7fe5-ace6-789501a3f6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3838452" name="019f17be-4738-7e68-91d4-c526f963451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8433718" name="019f17be-4738-7e68-91d4-c526f963451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links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rechts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37472021" name="019f17c0-df28-7144-bdf3-b5a99c46914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2594332" name="019f17c0-df28-7144-bdf3-b5a99c46914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65740037" name="019f17c1-0175-7d48-8347-5c5b923e0c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3227190" name="019f17c1-0175-7d48-8347-5c5b923e0cba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links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46418172" name="019f1754-5b3c-7891-ab2b-99b823110c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4059559" name="019f1754-5b3c-7891-ab2b-99b823110c7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0824854" name="019f1754-7a19-74ea-a8d0-e828f7a44a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947149" name="019f1754-7a19-74ea-a8d0-e828f7a44a6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rechts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links </w:t>
            </w:r>
          </w:p>
          <w:p>
            <w:pPr>
              <w:spacing w:before="0" w:after="0"/>
            </w:pPr>
            <w:r>
              <w:t>1.OG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rechts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67707541" name="019f176f-9aa6-74ef-b845-65f0b36ee6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2089990" name="019f176f-9aa6-74ef-b845-65f0b36ee66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10254905" name="019f176f-cc2e-75d8-9737-65c6026a58e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9092535" name="019f176f-cc2e-75d8-9737-65c6026a58ed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links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links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3980863" name="019f1775-7c68-79a2-8f12-964d59a1be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3206892" name="019f1775-7c68-79a2-8f12-964d59a1be86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5039686" name="019f1775-9db6-7ae2-a89c-5ae1d7d33b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7263492" name="019f1775-9db6-7ae2-a89c-5ae1d7d33b6d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rechts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links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rechts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63541012" name="019f1791-9238-7b57-88b2-a20e5fa3b7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4986750" name="019f1791-9238-7b57-88b2-a20e5fa3b7c9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7179557" name="019f1791-ad69-7e1f-affa-358beb9ba4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6197784" name="019f1791-ad69-7e1f-affa-358beb9ba406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links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75. WHG. Seiteneingang </w:t>
            </w:r>
          </w:p>
          <w:p>
            <w:pPr>
              <w:spacing w:before="0" w:after="0"/>
            </w:pPr>
            <w:r>
              <w:t>EG.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13461694" name="019f17ca-5c54-7746-8e23-4e9a42212f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6031518" name="019f17ca-5c54-7746-8e23-4e9a42212fe8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198841" name="019f17cf-a0d9-70a6-ae72-74bab47c1dc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6830540" name="019f17cf-a0d9-70a6-ae72-74bab47c1dcb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Wallisellerstrasse 75, Pfändwiesenstr. 2a,2b,4 Opfikon</w:t>
          </w:r>
        </w:p>
        <w:p>
          <w:pPr>
            <w:spacing w:before="0" w:after="0"/>
          </w:pPr>
          <w:r>
            <w:t>1031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